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89474C" w:rsidRPr="00CC5319" w:rsidTr="00CC5319">
        <w:tc>
          <w:tcPr>
            <w:tcW w:w="4248" w:type="dxa"/>
          </w:tcPr>
          <w:p w:rsidR="0089474C" w:rsidRPr="00CC5319" w:rsidRDefault="0089474C" w:rsidP="00CC5319">
            <w:pPr>
              <w:jc w:val="center"/>
              <w:rPr>
                <w:rFonts w:ascii="Calibri" w:eastAsia="Times New Roman" w:hAnsi="Calibri" w:cs="Calibri"/>
                <w:color w:val="auto"/>
                <w:sz w:val="20"/>
                <w:szCs w:val="20"/>
                <w:lang w:eastAsia="en-US"/>
              </w:rPr>
            </w:pPr>
          </w:p>
        </w:tc>
        <w:tc>
          <w:tcPr>
            <w:tcW w:w="5641" w:type="dxa"/>
          </w:tcPr>
          <w:p w:rsidR="0089474C" w:rsidRPr="00CC5319" w:rsidRDefault="0089474C" w:rsidP="00CC5319">
            <w:pPr>
              <w:jc w:val="center"/>
              <w:rPr>
                <w:rFonts w:ascii="Times New Roman" w:eastAsia="Times New Roman" w:hAnsi="Times New Roman" w:cs="Times New Roman"/>
                <w:color w:val="auto"/>
                <w:sz w:val="28"/>
                <w:szCs w:val="28"/>
                <w:lang w:eastAsia="ru-RU"/>
              </w:rPr>
            </w:pPr>
            <w:r w:rsidRPr="00CC5319">
              <w:rPr>
                <w:rFonts w:ascii="Times New Roman" w:eastAsia="Times New Roman" w:hAnsi="Times New Roman" w:cs="Times New Roman"/>
                <w:color w:val="auto"/>
                <w:sz w:val="28"/>
                <w:szCs w:val="28"/>
                <w:lang w:eastAsia="ru-RU"/>
              </w:rPr>
              <w:t>ЗАТВЕРДЖЕНО</w:t>
            </w:r>
          </w:p>
          <w:p w:rsidR="0089474C" w:rsidRPr="00CC5319" w:rsidRDefault="0089474C" w:rsidP="00CC5319">
            <w:pPr>
              <w:jc w:val="center"/>
              <w:rPr>
                <w:rFonts w:ascii="Times New Roman" w:eastAsia="Times New Roman" w:hAnsi="Times New Roman" w:cs="Times New Roman"/>
                <w:color w:val="auto"/>
                <w:sz w:val="28"/>
                <w:szCs w:val="28"/>
                <w:lang w:eastAsia="ru-RU"/>
              </w:rPr>
            </w:pPr>
            <w:r w:rsidRPr="00CC5319">
              <w:rPr>
                <w:rFonts w:ascii="Times New Roman" w:eastAsia="Times New Roman" w:hAnsi="Times New Roman" w:cs="Times New Roman"/>
                <w:color w:val="auto"/>
                <w:sz w:val="28"/>
                <w:szCs w:val="28"/>
                <w:lang w:eastAsia="ru-RU"/>
              </w:rPr>
              <w:t>Рішення девʹятої сесії</w:t>
            </w:r>
          </w:p>
          <w:p w:rsidR="0089474C" w:rsidRPr="00CC5319" w:rsidRDefault="0089474C" w:rsidP="00CC5319">
            <w:pPr>
              <w:jc w:val="center"/>
              <w:rPr>
                <w:rFonts w:ascii="Times New Roman" w:eastAsia="Times New Roman" w:hAnsi="Times New Roman" w:cs="Times New Roman"/>
                <w:color w:val="auto"/>
                <w:sz w:val="28"/>
                <w:szCs w:val="28"/>
                <w:lang w:eastAsia="ru-RU"/>
              </w:rPr>
            </w:pPr>
            <w:r w:rsidRPr="00CC5319">
              <w:rPr>
                <w:rFonts w:ascii="Times New Roman" w:eastAsia="Times New Roman" w:hAnsi="Times New Roman" w:cs="Times New Roman"/>
                <w:color w:val="auto"/>
                <w:sz w:val="28"/>
                <w:szCs w:val="28"/>
                <w:lang w:eastAsia="ru-RU"/>
              </w:rPr>
              <w:t>районної ради сьомого скликання</w:t>
            </w:r>
          </w:p>
          <w:p w:rsidR="0089474C" w:rsidRPr="00CC5319" w:rsidRDefault="0089474C" w:rsidP="00CC5319">
            <w:pPr>
              <w:jc w:val="center"/>
              <w:rPr>
                <w:rFonts w:ascii="Times New Roman" w:eastAsia="Times New Roman" w:hAnsi="Times New Roman" w:cs="Times New Roman"/>
                <w:color w:val="auto"/>
                <w:sz w:val="28"/>
                <w:szCs w:val="28"/>
                <w:lang w:eastAsia="ru-RU"/>
              </w:rPr>
            </w:pPr>
            <w:r w:rsidRPr="00CC5319">
              <w:rPr>
                <w:rFonts w:ascii="Times New Roman" w:eastAsia="Times New Roman" w:hAnsi="Times New Roman" w:cs="Times New Roman"/>
                <w:color w:val="auto"/>
                <w:sz w:val="28"/>
                <w:szCs w:val="28"/>
                <w:lang w:eastAsia="ru-RU"/>
              </w:rPr>
              <w:t>________________2016 № __</w:t>
            </w:r>
          </w:p>
          <w:p w:rsidR="0089474C" w:rsidRPr="00CC5319" w:rsidRDefault="0089474C" w:rsidP="00CC5319">
            <w:pPr>
              <w:ind w:firstLine="507"/>
              <w:jc w:val="both"/>
              <w:rPr>
                <w:rFonts w:ascii="Times New Roman" w:eastAsia="Times New Roman" w:hAnsi="Times New Roman" w:cs="Times New Roman"/>
                <w:color w:val="auto"/>
                <w:sz w:val="28"/>
                <w:szCs w:val="28"/>
                <w:lang w:eastAsia="ru-RU"/>
              </w:rPr>
            </w:pPr>
          </w:p>
          <w:p w:rsidR="0089474C" w:rsidRPr="00CC5319" w:rsidRDefault="0089474C" w:rsidP="00CC5319">
            <w:pPr>
              <w:ind w:firstLine="507"/>
              <w:jc w:val="both"/>
              <w:rPr>
                <w:rFonts w:ascii="Times New Roman" w:eastAsia="Times New Roman" w:hAnsi="Times New Roman" w:cs="Times New Roman"/>
                <w:color w:val="auto"/>
                <w:sz w:val="28"/>
                <w:szCs w:val="28"/>
                <w:lang w:eastAsia="ru-RU"/>
              </w:rPr>
            </w:pPr>
            <w:r w:rsidRPr="00CC5319">
              <w:rPr>
                <w:rFonts w:ascii="Times New Roman" w:eastAsia="Times New Roman" w:hAnsi="Times New Roman" w:cs="Times New Roman"/>
                <w:color w:val="auto"/>
                <w:sz w:val="28"/>
                <w:szCs w:val="28"/>
                <w:lang w:eastAsia="ru-RU"/>
              </w:rPr>
              <w:t>Голова районної ради</w:t>
            </w:r>
          </w:p>
          <w:p w:rsidR="0089474C" w:rsidRPr="00CC5319" w:rsidRDefault="0089474C" w:rsidP="00CC5319">
            <w:pPr>
              <w:ind w:firstLine="507"/>
              <w:jc w:val="center"/>
              <w:rPr>
                <w:rFonts w:ascii="Times New Roman" w:eastAsia="Times New Roman" w:hAnsi="Times New Roman" w:cs="Times New Roman"/>
                <w:color w:val="auto"/>
                <w:sz w:val="28"/>
                <w:szCs w:val="28"/>
                <w:lang w:eastAsia="ru-RU"/>
              </w:rPr>
            </w:pPr>
            <w:r w:rsidRPr="00CC5319">
              <w:rPr>
                <w:rFonts w:ascii="Times New Roman" w:eastAsia="Times New Roman" w:hAnsi="Times New Roman" w:cs="Times New Roman"/>
                <w:color w:val="auto"/>
                <w:sz w:val="28"/>
                <w:szCs w:val="28"/>
                <w:lang w:eastAsia="ru-RU"/>
              </w:rPr>
              <w:tab/>
            </w:r>
            <w:r w:rsidRPr="00CC5319">
              <w:rPr>
                <w:rFonts w:ascii="Times New Roman" w:eastAsia="Times New Roman" w:hAnsi="Times New Roman" w:cs="Times New Roman"/>
                <w:color w:val="auto"/>
                <w:sz w:val="28"/>
                <w:szCs w:val="28"/>
                <w:lang w:eastAsia="ru-RU"/>
              </w:rPr>
              <w:tab/>
            </w:r>
            <w:r w:rsidRPr="00CC5319">
              <w:rPr>
                <w:rFonts w:ascii="Times New Roman" w:eastAsia="Times New Roman" w:hAnsi="Times New Roman" w:cs="Times New Roman"/>
                <w:color w:val="auto"/>
                <w:sz w:val="28"/>
                <w:szCs w:val="28"/>
                <w:lang w:eastAsia="ru-RU"/>
              </w:rPr>
              <w:tab/>
              <w:t xml:space="preserve">                                        </w:t>
            </w:r>
          </w:p>
          <w:p w:rsidR="0089474C" w:rsidRPr="00CC5319" w:rsidRDefault="0089474C" w:rsidP="00CC5319">
            <w:pPr>
              <w:ind w:firstLine="507"/>
              <w:jc w:val="center"/>
              <w:rPr>
                <w:rFonts w:ascii="Times New Roman" w:eastAsia="Times New Roman" w:hAnsi="Times New Roman" w:cs="Times New Roman"/>
                <w:color w:val="auto"/>
                <w:sz w:val="28"/>
                <w:szCs w:val="28"/>
                <w:lang w:eastAsia="ru-RU"/>
              </w:rPr>
            </w:pPr>
            <w:r w:rsidRPr="00CC5319">
              <w:rPr>
                <w:rFonts w:ascii="Times New Roman" w:eastAsia="Times New Roman" w:hAnsi="Times New Roman" w:cs="Times New Roman"/>
                <w:color w:val="auto"/>
                <w:sz w:val="28"/>
                <w:szCs w:val="28"/>
                <w:lang w:eastAsia="ru-RU"/>
              </w:rPr>
              <w:t xml:space="preserve">                        ___________Д.С.Калінін</w:t>
            </w:r>
          </w:p>
        </w:tc>
      </w:tr>
    </w:tbl>
    <w:p w:rsidR="0089474C" w:rsidRPr="00CC5319" w:rsidRDefault="0089474C" w:rsidP="00A80979">
      <w:pPr>
        <w:pStyle w:val="BodyText"/>
        <w:shd w:val="clear" w:color="auto" w:fill="auto"/>
        <w:spacing w:line="240" w:lineRule="auto"/>
        <w:ind w:firstLine="0"/>
        <w:rPr>
          <w:sz w:val="28"/>
          <w:szCs w:val="28"/>
        </w:rPr>
      </w:pPr>
    </w:p>
    <w:p w:rsidR="0089474C" w:rsidRDefault="0089474C" w:rsidP="00A80979">
      <w:pPr>
        <w:pStyle w:val="BodyText"/>
        <w:shd w:val="clear" w:color="auto" w:fill="auto"/>
        <w:spacing w:line="240" w:lineRule="auto"/>
        <w:ind w:firstLine="0"/>
        <w:rPr>
          <w:sz w:val="28"/>
          <w:szCs w:val="28"/>
          <w:lang w:val="uk-UA"/>
        </w:rPr>
      </w:pPr>
    </w:p>
    <w:p w:rsidR="0089474C" w:rsidRDefault="0089474C" w:rsidP="00A80979">
      <w:pPr>
        <w:pStyle w:val="BodyText"/>
        <w:shd w:val="clear" w:color="auto" w:fill="auto"/>
        <w:spacing w:line="240" w:lineRule="auto"/>
        <w:ind w:firstLine="0"/>
        <w:rPr>
          <w:sz w:val="28"/>
          <w:szCs w:val="28"/>
          <w:lang w:val="uk-UA"/>
        </w:rPr>
      </w:pPr>
    </w:p>
    <w:p w:rsidR="0089474C" w:rsidRDefault="0089474C" w:rsidP="00A80979">
      <w:pPr>
        <w:pStyle w:val="BodyText"/>
        <w:shd w:val="clear" w:color="auto" w:fill="auto"/>
        <w:spacing w:line="240" w:lineRule="auto"/>
        <w:ind w:firstLine="0"/>
        <w:rPr>
          <w:sz w:val="28"/>
          <w:szCs w:val="28"/>
          <w:lang w:val="uk-UA"/>
        </w:rPr>
      </w:pPr>
    </w:p>
    <w:p w:rsidR="0089474C" w:rsidRDefault="0089474C" w:rsidP="00A80979">
      <w:pPr>
        <w:pStyle w:val="BodyText"/>
        <w:shd w:val="clear" w:color="auto" w:fill="auto"/>
        <w:spacing w:line="240" w:lineRule="auto"/>
        <w:ind w:firstLine="0"/>
        <w:rPr>
          <w:sz w:val="28"/>
          <w:szCs w:val="28"/>
          <w:lang w:val="uk-UA"/>
        </w:rPr>
      </w:pPr>
    </w:p>
    <w:p w:rsidR="0089474C" w:rsidRDefault="0089474C" w:rsidP="00A80979">
      <w:pPr>
        <w:pStyle w:val="BodyText"/>
        <w:shd w:val="clear" w:color="auto" w:fill="auto"/>
        <w:spacing w:line="240" w:lineRule="auto"/>
        <w:ind w:firstLine="0"/>
        <w:rPr>
          <w:sz w:val="28"/>
          <w:szCs w:val="28"/>
          <w:lang w:val="uk-UA"/>
        </w:rPr>
      </w:pPr>
    </w:p>
    <w:p w:rsidR="0089474C" w:rsidRDefault="0089474C" w:rsidP="00A80979">
      <w:pPr>
        <w:pStyle w:val="BodyText"/>
        <w:shd w:val="clear" w:color="auto" w:fill="auto"/>
        <w:spacing w:line="240" w:lineRule="auto"/>
        <w:ind w:firstLine="0"/>
        <w:rPr>
          <w:sz w:val="28"/>
          <w:szCs w:val="28"/>
          <w:lang w:val="uk-UA"/>
        </w:rPr>
      </w:pPr>
    </w:p>
    <w:p w:rsidR="0089474C" w:rsidRPr="00454DB1" w:rsidRDefault="0089474C" w:rsidP="00A80979">
      <w:pPr>
        <w:pStyle w:val="BodyText"/>
        <w:shd w:val="clear" w:color="auto" w:fill="auto"/>
        <w:spacing w:line="240" w:lineRule="auto"/>
        <w:ind w:firstLine="0"/>
        <w:rPr>
          <w:sz w:val="28"/>
          <w:szCs w:val="28"/>
          <w:lang w:val="uk-UA"/>
        </w:rPr>
      </w:pPr>
    </w:p>
    <w:p w:rsidR="0089474C" w:rsidRPr="00454DB1" w:rsidRDefault="0089474C" w:rsidP="00A80979">
      <w:pPr>
        <w:pStyle w:val="BodyText"/>
        <w:shd w:val="clear" w:color="auto" w:fill="auto"/>
        <w:spacing w:line="240" w:lineRule="auto"/>
        <w:ind w:left="6237" w:firstLine="0"/>
        <w:rPr>
          <w:sz w:val="28"/>
          <w:szCs w:val="28"/>
          <w:lang w:val="uk-UA"/>
        </w:rPr>
      </w:pPr>
    </w:p>
    <w:p w:rsidR="0089474C" w:rsidRPr="00454DB1" w:rsidRDefault="0089474C" w:rsidP="00A80979">
      <w:pPr>
        <w:pStyle w:val="BodyText"/>
        <w:shd w:val="clear" w:color="auto" w:fill="auto"/>
        <w:spacing w:line="240" w:lineRule="auto"/>
        <w:ind w:left="6237" w:firstLine="0"/>
        <w:rPr>
          <w:sz w:val="28"/>
          <w:szCs w:val="28"/>
          <w:lang w:val="uk-UA"/>
        </w:rPr>
      </w:pPr>
    </w:p>
    <w:p w:rsidR="0089474C" w:rsidRPr="00454DB1" w:rsidRDefault="0089474C" w:rsidP="00A80979">
      <w:pPr>
        <w:pStyle w:val="BodyText"/>
        <w:shd w:val="clear" w:color="auto" w:fill="auto"/>
        <w:spacing w:line="240" w:lineRule="auto"/>
        <w:ind w:left="6237" w:firstLine="0"/>
        <w:rPr>
          <w:sz w:val="28"/>
          <w:szCs w:val="28"/>
          <w:lang w:val="uk-UA"/>
        </w:rPr>
      </w:pPr>
    </w:p>
    <w:p w:rsidR="0089474C" w:rsidRPr="00454DB1" w:rsidRDefault="0089474C" w:rsidP="00A80979">
      <w:pPr>
        <w:pStyle w:val="BodyText"/>
        <w:shd w:val="clear" w:color="auto" w:fill="auto"/>
        <w:spacing w:line="240" w:lineRule="auto"/>
        <w:ind w:left="6237" w:firstLine="0"/>
        <w:rPr>
          <w:sz w:val="28"/>
          <w:szCs w:val="28"/>
          <w:lang w:val="uk-UA"/>
        </w:rPr>
      </w:pPr>
    </w:p>
    <w:p w:rsidR="0089474C" w:rsidRPr="00454DB1" w:rsidRDefault="0089474C" w:rsidP="00A80979">
      <w:pPr>
        <w:pStyle w:val="BodyText"/>
        <w:shd w:val="clear" w:color="auto" w:fill="auto"/>
        <w:spacing w:line="240" w:lineRule="auto"/>
        <w:ind w:left="6237" w:firstLine="0"/>
        <w:rPr>
          <w:sz w:val="28"/>
          <w:szCs w:val="28"/>
          <w:lang w:val="uk-UA"/>
        </w:rPr>
      </w:pPr>
    </w:p>
    <w:p w:rsidR="0089474C" w:rsidRPr="00454DB1" w:rsidRDefault="0089474C" w:rsidP="00454DB1">
      <w:pPr>
        <w:jc w:val="center"/>
        <w:rPr>
          <w:rFonts w:ascii="Times New Roman" w:hAnsi="Times New Roman"/>
          <w:b/>
          <w:spacing w:val="-11"/>
          <w:sz w:val="28"/>
          <w:szCs w:val="28"/>
        </w:rPr>
      </w:pPr>
      <w:r w:rsidRPr="00454DB1">
        <w:rPr>
          <w:rFonts w:ascii="Times New Roman" w:hAnsi="Times New Roman"/>
          <w:b/>
          <w:spacing w:val="-11"/>
          <w:sz w:val="28"/>
          <w:szCs w:val="28"/>
        </w:rPr>
        <w:t>СТАТУТ</w:t>
      </w:r>
    </w:p>
    <w:p w:rsidR="0089474C" w:rsidRPr="00454DB1" w:rsidRDefault="0089474C" w:rsidP="00454DB1">
      <w:pPr>
        <w:jc w:val="center"/>
        <w:rPr>
          <w:rFonts w:ascii="Times New Roman" w:hAnsi="Times New Roman"/>
          <w:b/>
          <w:spacing w:val="-11"/>
          <w:sz w:val="28"/>
          <w:szCs w:val="28"/>
        </w:rPr>
      </w:pPr>
      <w:r w:rsidRPr="00454DB1">
        <w:rPr>
          <w:rFonts w:ascii="Times New Roman" w:hAnsi="Times New Roman"/>
          <w:b/>
          <w:spacing w:val="-11"/>
          <w:sz w:val="28"/>
          <w:szCs w:val="28"/>
        </w:rPr>
        <w:t>КОМУНАЛЬНОГО ЗАКЛАДУ</w:t>
      </w:r>
    </w:p>
    <w:p w:rsidR="0089474C" w:rsidRPr="00454DB1" w:rsidRDefault="0089474C" w:rsidP="00454DB1">
      <w:pPr>
        <w:jc w:val="center"/>
        <w:rPr>
          <w:rFonts w:ascii="Times New Roman" w:hAnsi="Times New Roman"/>
          <w:b/>
          <w:spacing w:val="-11"/>
          <w:sz w:val="28"/>
          <w:szCs w:val="28"/>
        </w:rPr>
      </w:pPr>
      <w:r w:rsidRPr="00454DB1">
        <w:rPr>
          <w:rFonts w:ascii="Times New Roman" w:hAnsi="Times New Roman"/>
          <w:b/>
          <w:spacing w:val="-11"/>
          <w:sz w:val="28"/>
          <w:szCs w:val="28"/>
        </w:rPr>
        <w:t>«ПРИМОРСЬКА ЗАГАЛЬНООСВІТНЯ ШКОЛА І-ІІІ СТУПЕНІВ»</w:t>
      </w:r>
    </w:p>
    <w:p w:rsidR="0089474C" w:rsidRPr="00454DB1" w:rsidRDefault="0089474C" w:rsidP="00454DB1">
      <w:pPr>
        <w:jc w:val="center"/>
        <w:rPr>
          <w:rFonts w:ascii="Times New Roman" w:hAnsi="Times New Roman"/>
          <w:b/>
          <w:spacing w:val="-11"/>
          <w:sz w:val="28"/>
          <w:szCs w:val="28"/>
        </w:rPr>
      </w:pPr>
      <w:r w:rsidRPr="00454DB1">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454DB1">
        <w:rPr>
          <w:rFonts w:ascii="Times New Roman" w:hAnsi="Times New Roman"/>
          <w:b/>
          <w:spacing w:val="-11"/>
          <w:sz w:val="28"/>
          <w:szCs w:val="28"/>
        </w:rPr>
        <w:t>ЗАПОРІЗЬКОЇ ОБЛАСТІ</w:t>
      </w:r>
    </w:p>
    <w:p w:rsidR="0089474C" w:rsidRPr="00454DB1" w:rsidRDefault="0089474C" w:rsidP="00454DB1">
      <w:pPr>
        <w:jc w:val="center"/>
        <w:rPr>
          <w:rFonts w:ascii="Times New Roman" w:hAnsi="Times New Roman"/>
          <w:b/>
          <w:spacing w:val="-11"/>
          <w:sz w:val="28"/>
          <w:szCs w:val="28"/>
        </w:rPr>
      </w:pPr>
      <w:r w:rsidRPr="00454DB1">
        <w:rPr>
          <w:rFonts w:ascii="Times New Roman" w:hAnsi="Times New Roman"/>
          <w:b/>
          <w:spacing w:val="-11"/>
          <w:sz w:val="28"/>
          <w:szCs w:val="28"/>
        </w:rPr>
        <w:t>(</w:t>
      </w:r>
      <w:r w:rsidRPr="00454DB1">
        <w:rPr>
          <w:rFonts w:ascii="Times New Roman" w:hAnsi="Times New Roman"/>
          <w:b/>
          <w:spacing w:val="-11"/>
          <w:sz w:val="28"/>
        </w:rPr>
        <w:t>нова редакція</w:t>
      </w:r>
      <w:r w:rsidRPr="00454DB1">
        <w:rPr>
          <w:rFonts w:ascii="Times New Roman" w:hAnsi="Times New Roman"/>
          <w:b/>
          <w:spacing w:val="-11"/>
          <w:sz w:val="28"/>
          <w:szCs w:val="28"/>
        </w:rPr>
        <w:t>)</w:t>
      </w:r>
    </w:p>
    <w:p w:rsidR="0089474C" w:rsidRDefault="0089474C" w:rsidP="00A80979">
      <w:pPr>
        <w:pStyle w:val="BodyText"/>
        <w:shd w:val="clear" w:color="auto" w:fill="auto"/>
        <w:spacing w:line="240" w:lineRule="auto"/>
        <w:ind w:firstLine="0"/>
        <w:jc w:val="both"/>
        <w:rPr>
          <w:rStyle w:val="11"/>
          <w:strike/>
          <w:sz w:val="28"/>
          <w:szCs w:val="28"/>
          <w:lang w:eastAsia="uk-UA"/>
        </w:rPr>
      </w:pPr>
    </w:p>
    <w:p w:rsidR="0089474C" w:rsidRDefault="0089474C" w:rsidP="00A80979">
      <w:pPr>
        <w:pStyle w:val="BodyText"/>
        <w:shd w:val="clear" w:color="auto" w:fill="auto"/>
        <w:spacing w:line="240" w:lineRule="auto"/>
        <w:ind w:firstLine="0"/>
        <w:jc w:val="both"/>
        <w:rPr>
          <w:rStyle w:val="11"/>
          <w:strike/>
          <w:sz w:val="28"/>
          <w:szCs w:val="28"/>
          <w:lang w:eastAsia="uk-UA"/>
        </w:rPr>
      </w:pPr>
    </w:p>
    <w:p w:rsidR="0089474C" w:rsidRDefault="0089474C" w:rsidP="00A80979">
      <w:pPr>
        <w:pStyle w:val="BodyText"/>
        <w:shd w:val="clear" w:color="auto" w:fill="auto"/>
        <w:spacing w:line="240" w:lineRule="auto"/>
        <w:ind w:firstLine="0"/>
        <w:jc w:val="both"/>
        <w:rPr>
          <w:rStyle w:val="11"/>
          <w:strike/>
          <w:sz w:val="28"/>
          <w:szCs w:val="28"/>
          <w:lang w:eastAsia="uk-UA"/>
        </w:rPr>
      </w:pPr>
    </w:p>
    <w:p w:rsidR="0089474C" w:rsidRDefault="0089474C" w:rsidP="00A80979">
      <w:pPr>
        <w:pStyle w:val="BodyText"/>
        <w:shd w:val="clear" w:color="auto" w:fill="auto"/>
        <w:spacing w:line="240" w:lineRule="auto"/>
        <w:ind w:firstLine="0"/>
        <w:jc w:val="both"/>
        <w:rPr>
          <w:rStyle w:val="11"/>
          <w:strike/>
          <w:sz w:val="28"/>
          <w:szCs w:val="28"/>
          <w:lang w:eastAsia="uk-UA"/>
        </w:rPr>
      </w:pPr>
    </w:p>
    <w:p w:rsidR="0089474C" w:rsidRDefault="0089474C" w:rsidP="00A80979">
      <w:pPr>
        <w:pStyle w:val="BodyText"/>
        <w:shd w:val="clear" w:color="auto" w:fill="auto"/>
        <w:spacing w:line="240" w:lineRule="auto"/>
        <w:ind w:firstLine="0"/>
        <w:jc w:val="both"/>
        <w:rPr>
          <w:rStyle w:val="11"/>
          <w:strike/>
          <w:sz w:val="28"/>
          <w:szCs w:val="28"/>
          <w:lang w:eastAsia="uk-UA"/>
        </w:rPr>
      </w:pPr>
    </w:p>
    <w:p w:rsidR="0089474C" w:rsidRDefault="0089474C" w:rsidP="00A80979">
      <w:pPr>
        <w:pStyle w:val="BodyText"/>
        <w:shd w:val="clear" w:color="auto" w:fill="auto"/>
        <w:spacing w:line="240" w:lineRule="auto"/>
        <w:ind w:firstLine="0"/>
        <w:jc w:val="both"/>
        <w:rPr>
          <w:rStyle w:val="11"/>
          <w:strike/>
          <w:sz w:val="28"/>
          <w:szCs w:val="28"/>
          <w:lang w:eastAsia="uk-UA"/>
        </w:rPr>
      </w:pPr>
    </w:p>
    <w:p w:rsidR="0089474C" w:rsidRDefault="0089474C" w:rsidP="00A80979">
      <w:pPr>
        <w:pStyle w:val="BodyText"/>
        <w:shd w:val="clear" w:color="auto" w:fill="auto"/>
        <w:spacing w:line="240" w:lineRule="auto"/>
        <w:ind w:firstLine="0"/>
        <w:jc w:val="both"/>
        <w:rPr>
          <w:rStyle w:val="11"/>
          <w:strike/>
          <w:sz w:val="28"/>
          <w:szCs w:val="28"/>
          <w:lang w:eastAsia="uk-UA"/>
        </w:rPr>
      </w:pPr>
    </w:p>
    <w:p w:rsidR="0089474C" w:rsidRDefault="0089474C" w:rsidP="00A80979">
      <w:pPr>
        <w:pStyle w:val="BodyText"/>
        <w:shd w:val="clear" w:color="auto" w:fill="auto"/>
        <w:spacing w:line="240" w:lineRule="auto"/>
        <w:ind w:firstLine="0"/>
        <w:jc w:val="both"/>
        <w:rPr>
          <w:rStyle w:val="11"/>
          <w:strike/>
          <w:sz w:val="28"/>
          <w:szCs w:val="28"/>
          <w:lang w:eastAsia="uk-UA"/>
        </w:rPr>
      </w:pPr>
    </w:p>
    <w:p w:rsidR="0089474C" w:rsidRDefault="0089474C" w:rsidP="00A80979">
      <w:pPr>
        <w:pStyle w:val="BodyText"/>
        <w:shd w:val="clear" w:color="auto" w:fill="auto"/>
        <w:spacing w:line="240" w:lineRule="auto"/>
        <w:ind w:firstLine="0"/>
        <w:jc w:val="both"/>
        <w:rPr>
          <w:rStyle w:val="11"/>
          <w:strike/>
          <w:sz w:val="28"/>
          <w:szCs w:val="28"/>
          <w:lang w:eastAsia="uk-UA"/>
        </w:rPr>
      </w:pPr>
    </w:p>
    <w:p w:rsidR="0089474C" w:rsidRDefault="0089474C" w:rsidP="00A80979">
      <w:pPr>
        <w:pStyle w:val="BodyText"/>
        <w:shd w:val="clear" w:color="auto" w:fill="auto"/>
        <w:spacing w:line="240" w:lineRule="auto"/>
        <w:ind w:firstLine="0"/>
        <w:jc w:val="both"/>
        <w:rPr>
          <w:rStyle w:val="11"/>
          <w:strike/>
          <w:sz w:val="28"/>
          <w:szCs w:val="28"/>
          <w:lang w:eastAsia="uk-UA"/>
        </w:rPr>
      </w:pPr>
    </w:p>
    <w:p w:rsidR="0089474C" w:rsidRDefault="0089474C" w:rsidP="00A80979">
      <w:pPr>
        <w:pStyle w:val="BodyText"/>
        <w:shd w:val="clear" w:color="auto" w:fill="auto"/>
        <w:spacing w:line="240" w:lineRule="auto"/>
        <w:ind w:firstLine="0"/>
        <w:jc w:val="both"/>
        <w:rPr>
          <w:rStyle w:val="11"/>
          <w:strike/>
          <w:sz w:val="28"/>
          <w:szCs w:val="28"/>
          <w:lang w:eastAsia="uk-UA"/>
        </w:rPr>
      </w:pPr>
    </w:p>
    <w:p w:rsidR="0089474C" w:rsidRDefault="0089474C" w:rsidP="00A80979">
      <w:pPr>
        <w:pStyle w:val="BodyText"/>
        <w:shd w:val="clear" w:color="auto" w:fill="auto"/>
        <w:spacing w:line="240" w:lineRule="auto"/>
        <w:ind w:firstLine="0"/>
        <w:jc w:val="both"/>
        <w:rPr>
          <w:rStyle w:val="11"/>
          <w:strike/>
          <w:sz w:val="28"/>
          <w:szCs w:val="28"/>
          <w:lang w:eastAsia="uk-UA"/>
        </w:rPr>
      </w:pPr>
    </w:p>
    <w:p w:rsidR="0089474C" w:rsidRDefault="0089474C" w:rsidP="00A80979">
      <w:pPr>
        <w:pStyle w:val="BodyText"/>
        <w:shd w:val="clear" w:color="auto" w:fill="auto"/>
        <w:spacing w:line="240" w:lineRule="auto"/>
        <w:ind w:firstLine="0"/>
        <w:jc w:val="both"/>
        <w:rPr>
          <w:rStyle w:val="11"/>
          <w:strike/>
          <w:sz w:val="28"/>
          <w:szCs w:val="28"/>
          <w:lang w:eastAsia="uk-UA"/>
        </w:rPr>
      </w:pPr>
    </w:p>
    <w:p w:rsidR="0089474C" w:rsidRDefault="0089474C" w:rsidP="00A80979">
      <w:pPr>
        <w:pStyle w:val="BodyText"/>
        <w:shd w:val="clear" w:color="auto" w:fill="auto"/>
        <w:spacing w:line="240" w:lineRule="auto"/>
        <w:ind w:firstLine="0"/>
        <w:jc w:val="both"/>
        <w:rPr>
          <w:rStyle w:val="11"/>
          <w:strike/>
          <w:sz w:val="28"/>
          <w:szCs w:val="28"/>
          <w:lang w:val="uk-UA" w:eastAsia="uk-UA"/>
        </w:rPr>
      </w:pPr>
    </w:p>
    <w:p w:rsidR="0089474C" w:rsidRPr="00454DB1" w:rsidRDefault="0089474C" w:rsidP="00A80979">
      <w:pPr>
        <w:pStyle w:val="BodyText"/>
        <w:shd w:val="clear" w:color="auto" w:fill="auto"/>
        <w:spacing w:line="240" w:lineRule="auto"/>
        <w:ind w:firstLine="0"/>
        <w:jc w:val="both"/>
        <w:rPr>
          <w:rStyle w:val="11"/>
          <w:strike/>
          <w:sz w:val="28"/>
          <w:szCs w:val="28"/>
          <w:lang w:val="uk-UA" w:eastAsia="uk-UA"/>
        </w:rPr>
      </w:pPr>
    </w:p>
    <w:p w:rsidR="0089474C" w:rsidRDefault="0089474C" w:rsidP="00A80979">
      <w:pPr>
        <w:pStyle w:val="BodyText"/>
        <w:shd w:val="clear" w:color="auto" w:fill="auto"/>
        <w:spacing w:line="240" w:lineRule="auto"/>
        <w:ind w:firstLine="0"/>
        <w:jc w:val="both"/>
        <w:rPr>
          <w:rStyle w:val="11"/>
          <w:strike/>
          <w:sz w:val="28"/>
          <w:szCs w:val="28"/>
          <w:lang w:eastAsia="uk-UA"/>
        </w:rPr>
      </w:pPr>
    </w:p>
    <w:p w:rsidR="0089474C" w:rsidRPr="00B65BA9" w:rsidRDefault="0089474C" w:rsidP="00A80979">
      <w:pPr>
        <w:pStyle w:val="BodyText"/>
        <w:shd w:val="clear" w:color="auto" w:fill="auto"/>
        <w:spacing w:line="240" w:lineRule="auto"/>
        <w:ind w:firstLine="0"/>
        <w:jc w:val="both"/>
        <w:rPr>
          <w:rStyle w:val="11"/>
          <w:strike/>
          <w:sz w:val="28"/>
          <w:szCs w:val="28"/>
          <w:lang w:val="uk-UA" w:eastAsia="uk-UA"/>
        </w:rPr>
      </w:pPr>
    </w:p>
    <w:p w:rsidR="0089474C" w:rsidRPr="003E3CE1" w:rsidRDefault="0089474C" w:rsidP="00B65BA9">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89474C" w:rsidRDefault="0089474C" w:rsidP="00B65BA9">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89474C" w:rsidRPr="00A80979" w:rsidRDefault="0089474C"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89474C" w:rsidRDefault="0089474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xml:space="preserve">1.1. КОМУНАЛЬНИЙ ЗАКЛАД «ПРИМОРСЬКА ЗАГАЛЬНООСВІТНЯ ШКОЛА І-ІІІ СТУПЕНІВ»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 xml:space="preserve">первинно зареєстрований розпорядженням голови Василівської районної державної адміністрації  від </w:t>
      </w:r>
      <w:r>
        <w:rPr>
          <w:rFonts w:ascii="Times New Roman" w:hAnsi="Times New Roman" w:cs="Times New Roman"/>
          <w:color w:val="auto"/>
          <w:sz w:val="28"/>
          <w:szCs w:val="28"/>
          <w:lang w:eastAsia="ru-RU"/>
        </w:rPr>
        <w:t>07.11.2002 № 655</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750991">
        <w:rPr>
          <w:rFonts w:ascii="Times New Roman" w:hAnsi="Times New Roman" w:cs="Times New Roman"/>
          <w:color w:val="auto"/>
          <w:sz w:val="28"/>
          <w:szCs w:val="28"/>
          <w:lang w:eastAsia="ru-RU"/>
        </w:rPr>
        <w:t>16.06.2004 № 9 та</w:t>
      </w:r>
      <w:r w:rsidRPr="003E3CE1">
        <w:rPr>
          <w:rFonts w:ascii="Times New Roman" w:hAnsi="Times New Roman" w:cs="Times New Roman"/>
          <w:color w:val="auto"/>
          <w:sz w:val="28"/>
          <w:szCs w:val="28"/>
          <w:lang w:eastAsia="ru-RU"/>
        </w:rPr>
        <w:t xml:space="preserve">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 </w:t>
      </w:r>
      <w:r>
        <w:rPr>
          <w:rFonts w:ascii="Times New Roman" w:hAnsi="Times New Roman" w:cs="Times New Roman"/>
          <w:color w:val="auto"/>
          <w:sz w:val="28"/>
          <w:szCs w:val="28"/>
          <w:lang w:eastAsia="ru-RU"/>
        </w:rPr>
        <w:t>01</w:t>
      </w:r>
      <w:r w:rsidRPr="003E3CE1">
        <w:rPr>
          <w:rFonts w:ascii="Times New Roman" w:hAnsi="Times New Roman" w:cs="Times New Roman"/>
          <w:color w:val="auto"/>
          <w:sz w:val="28"/>
          <w:szCs w:val="28"/>
          <w:lang w:eastAsia="ru-RU"/>
        </w:rPr>
        <w:t xml:space="preserve">.02.2005 </w:t>
      </w:r>
      <w:r>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 xml:space="preserve">№ </w:t>
      </w:r>
      <w:r w:rsidRPr="00454DB1">
        <w:rPr>
          <w:rFonts w:ascii="Times New Roman" w:hAnsi="Times New Roman" w:cs="Times New Roman"/>
          <w:sz w:val="28"/>
          <w:szCs w:val="28"/>
        </w:rPr>
        <w:t>10801050001000093</w:t>
      </w:r>
      <w:r w:rsidRPr="003E3CE1">
        <w:rPr>
          <w:rFonts w:ascii="Times New Roman" w:hAnsi="Times New Roman" w:cs="Times New Roman"/>
          <w:color w:val="auto"/>
          <w:sz w:val="28"/>
          <w:szCs w:val="28"/>
          <w:lang w:eastAsia="ru-RU"/>
        </w:rPr>
        <w:t xml:space="preserve">; 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22.10.2013 </w:t>
      </w:r>
      <w:r w:rsidRPr="003E3CE1">
        <w:rPr>
          <w:rFonts w:ascii="Times New Roman" w:hAnsi="Times New Roman" w:cs="Times New Roman"/>
          <w:color w:val="auto"/>
          <w:sz w:val="28"/>
          <w:szCs w:val="28"/>
          <w:lang w:eastAsia="ru-RU"/>
        </w:rPr>
        <w:t xml:space="preserve"> № </w:t>
      </w:r>
      <w:r>
        <w:rPr>
          <w:rFonts w:ascii="Times New Roman" w:hAnsi="Times New Roman" w:cs="Times New Roman"/>
          <w:color w:val="auto"/>
          <w:sz w:val="28"/>
          <w:szCs w:val="28"/>
          <w:lang w:eastAsia="ru-RU"/>
        </w:rPr>
        <w:t>10801050007000093</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08.04.2015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10801050009000093</w:t>
      </w:r>
      <w:r w:rsidRPr="003E3CE1">
        <w:rPr>
          <w:rFonts w:ascii="Times New Roman" w:hAnsi="Times New Roman" w:cs="Times New Roman"/>
          <w:color w:val="auto"/>
          <w:sz w:val="28"/>
          <w:szCs w:val="28"/>
          <w:lang w:eastAsia="ru-RU"/>
        </w:rPr>
        <w:t>.</w:t>
      </w:r>
    </w:p>
    <w:p w:rsidR="0089474C" w:rsidRPr="00454DB1" w:rsidRDefault="0089474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89474C" w:rsidRPr="00454DB1" w:rsidRDefault="0089474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1.3. Засновником навчального закладу є Василівська районна рада Запорізької області.</w:t>
      </w:r>
    </w:p>
    <w:p w:rsidR="0089474C" w:rsidRPr="00454DB1" w:rsidRDefault="0089474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89474C" w:rsidRPr="00454DB1" w:rsidRDefault="0089474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89474C" w:rsidRPr="00454DB1" w:rsidRDefault="0089474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xml:space="preserve">1.6. Повне найменування: </w:t>
      </w:r>
    </w:p>
    <w:p w:rsidR="0089474C" w:rsidRPr="00454DB1" w:rsidRDefault="0089474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українською мовою: КОМУНАЛЬНИЙ ЗАКЛАД «ПРИМОРСЬКА ЗАГАЛЬНООСВІТНЯ ШКОЛА І-ІІІ СТУПЕНІВ» ВАСИЛІВСЬКОЇ РАЙОННОЇ РАДИ ЗАПОРІЗЬКОЇ ОБЛАСТІ;</w:t>
      </w:r>
    </w:p>
    <w:p w:rsidR="0089474C" w:rsidRPr="00454DB1" w:rsidRDefault="0089474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російською мовою: КОМУНАЛЬНОЕ ЗАВЕДЕНИЕ «ПРИМОРСКАЯ ОБЩЕОБРАЗОВАТЕЛЬНАЯ ШКОЛА І-ІІІ СТУПЕНЕЙ» ВАСИЛЬЕВСКОГО РАЙОННОГО СОВЕТА ЗАПОРОЖСКОЙ ОБЛАСТИ.</w:t>
      </w:r>
    </w:p>
    <w:p w:rsidR="0089474C" w:rsidRPr="00454DB1" w:rsidRDefault="0089474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Скорочене найменування:</w:t>
      </w:r>
    </w:p>
    <w:p w:rsidR="0089474C" w:rsidRPr="00454DB1" w:rsidRDefault="0089474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українською мовою: КЗ «Приморська ЗОШ І-ІІІ ст.»ВРР ЗО</w:t>
      </w:r>
    </w:p>
    <w:p w:rsidR="0089474C" w:rsidRPr="00454DB1" w:rsidRDefault="0089474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російською мовою: КЗ «Приморская ООШ І-ІІІ ст.» ВРС ЗО</w:t>
      </w:r>
    </w:p>
    <w:p w:rsidR="0089474C" w:rsidRDefault="0089474C"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 xml:space="preserve">: </w:t>
      </w:r>
      <w:r w:rsidRPr="00454DB1">
        <w:rPr>
          <w:rFonts w:ascii="Times New Roman" w:hAnsi="Times New Roman" w:cs="Times New Roman"/>
          <w:sz w:val="28"/>
          <w:szCs w:val="28"/>
        </w:rPr>
        <w:t>71610, Запорізька область, Василівський район</w:t>
      </w:r>
      <w:r>
        <w:rPr>
          <w:rFonts w:ascii="Times New Roman" w:hAnsi="Times New Roman" w:cs="Times New Roman"/>
          <w:sz w:val="28"/>
          <w:szCs w:val="28"/>
        </w:rPr>
        <w:t>, с.Приморське, вул. Східна, 76.</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89474C" w:rsidRPr="00D5692B" w:rsidRDefault="0089474C" w:rsidP="00454DB1">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w:t>
      </w:r>
      <w:r>
        <w:rPr>
          <w:rFonts w:ascii="Times New Roman" w:hAnsi="Times New Roman" w:cs="Times New Roman"/>
          <w:spacing w:val="-11"/>
          <w:sz w:val="28"/>
          <w:szCs w:val="28"/>
        </w:rPr>
        <w:t>о природу, людину і суспільство.</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89474C" w:rsidRPr="00D5692B" w:rsidRDefault="0089474C" w:rsidP="00454DB1">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1.13</w:t>
      </w:r>
      <w:r w:rsidRPr="00D5692B">
        <w:rPr>
          <w:rFonts w:ascii="Times New Roman" w:hAnsi="Times New Roman" w:cs="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89474C" w:rsidRPr="00D5692B" w:rsidRDefault="0089474C"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89474C" w:rsidRPr="00D5692B" w:rsidRDefault="0089474C" w:rsidP="00454DB1">
      <w:pPr>
        <w:jc w:val="both"/>
        <w:rPr>
          <w:rFonts w:ascii="Times New Roman" w:hAnsi="Times New Roman" w:cs="Times New Roman"/>
          <w:spacing w:val="-11"/>
          <w:sz w:val="28"/>
          <w:szCs w:val="28"/>
        </w:rPr>
      </w:pPr>
    </w:p>
    <w:p w:rsidR="0089474C" w:rsidRPr="00215BB2" w:rsidRDefault="0089474C" w:rsidP="00454DB1">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89474C" w:rsidRPr="00215BB2" w:rsidRDefault="0089474C" w:rsidP="00454DB1">
      <w:pPr>
        <w:jc w:val="both"/>
        <w:rPr>
          <w:rFonts w:ascii="Times New Roman" w:hAnsi="Times New Roman" w:cs="Times New Roman"/>
          <w:sz w:val="28"/>
          <w:szCs w:val="28"/>
        </w:rPr>
      </w:pP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89474C" w:rsidRPr="00215BB2" w:rsidRDefault="0089474C" w:rsidP="00454DB1">
      <w:pPr>
        <w:jc w:val="both"/>
        <w:rPr>
          <w:rFonts w:ascii="Times New Roman" w:hAnsi="Times New Roman" w:cs="Times New Roman"/>
          <w:sz w:val="28"/>
          <w:szCs w:val="28"/>
        </w:rPr>
      </w:pPr>
    </w:p>
    <w:p w:rsidR="0089474C" w:rsidRPr="00215BB2" w:rsidRDefault="0089474C" w:rsidP="00454DB1">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89474C" w:rsidRPr="00215BB2" w:rsidRDefault="0089474C" w:rsidP="00454DB1">
      <w:pPr>
        <w:jc w:val="both"/>
        <w:rPr>
          <w:rFonts w:ascii="Times New Roman" w:hAnsi="Times New Roman" w:cs="Times New Roman"/>
          <w:sz w:val="28"/>
          <w:szCs w:val="28"/>
        </w:rPr>
      </w:pP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w:t>
      </w:r>
      <w:r>
        <w:rPr>
          <w:rFonts w:ascii="Times New Roman" w:hAnsi="Times New Roman" w:cs="Times New Roman"/>
          <w:sz w:val="28"/>
          <w:szCs w:val="28"/>
        </w:rPr>
        <w:t>атеріально-технічною, культурно-спортивною, корекційно-</w:t>
      </w:r>
      <w:r w:rsidRPr="00215BB2">
        <w:rPr>
          <w:rFonts w:ascii="Times New Roman" w:hAnsi="Times New Roman" w:cs="Times New Roman"/>
          <w:sz w:val="28"/>
          <w:szCs w:val="28"/>
        </w:rPr>
        <w:t>відновною та лікувально-оздоровчою базою навчального закладу;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89474C"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w:t>
      </w:r>
      <w:r>
        <w:rPr>
          <w:rFonts w:ascii="Times New Roman" w:hAnsi="Times New Roman" w:cs="Times New Roman"/>
          <w:sz w:val="28"/>
          <w:szCs w:val="28"/>
        </w:rPr>
        <w:t xml:space="preserve">науки, </w:t>
      </w:r>
      <w:r w:rsidRPr="00215BB2">
        <w:rPr>
          <w:rFonts w:ascii="Times New Roman" w:hAnsi="Times New Roman" w:cs="Times New Roman"/>
          <w:sz w:val="28"/>
          <w:szCs w:val="28"/>
        </w:rPr>
        <w:t xml:space="preserve">правилами внутрішнього розпорядку та цим Статутом.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3.15</w:t>
      </w:r>
      <w:r w:rsidRPr="00215BB2">
        <w:rPr>
          <w:rFonts w:ascii="Times New Roman" w:hAnsi="Times New Roman" w:cs="Times New Roman"/>
          <w:sz w:val="28"/>
          <w:szCs w:val="28"/>
        </w:rPr>
        <w:t>. Батьки та особи, які їх замінюють, несуть відповідальність за здобуття дітьми повної загальної середньої освіти  зобов’язані:</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89474C" w:rsidRPr="00215BB2" w:rsidRDefault="0089474C" w:rsidP="00454DB1">
      <w:pPr>
        <w:jc w:val="both"/>
        <w:rPr>
          <w:rFonts w:ascii="Times New Roman" w:hAnsi="Times New Roman" w:cs="Times New Roman"/>
          <w:sz w:val="28"/>
          <w:szCs w:val="28"/>
        </w:rPr>
      </w:pPr>
    </w:p>
    <w:p w:rsidR="0089474C" w:rsidRPr="00215BB2" w:rsidRDefault="0089474C" w:rsidP="00454DB1">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89474C" w:rsidRPr="00215BB2" w:rsidRDefault="0089474C" w:rsidP="00454DB1">
      <w:pPr>
        <w:jc w:val="both"/>
        <w:rPr>
          <w:rFonts w:ascii="Times New Roman" w:hAnsi="Times New Roman" w:cs="Times New Roman"/>
          <w:sz w:val="28"/>
          <w:szCs w:val="28"/>
        </w:rPr>
      </w:pP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89474C"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Склад комісій та зміст їх роботи визначаються радою.</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89474C" w:rsidRPr="00215BB2"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89474C" w:rsidRPr="00215BB2" w:rsidRDefault="0089474C"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89474C" w:rsidRPr="00215BB2" w:rsidRDefault="0089474C" w:rsidP="00454DB1">
      <w:pPr>
        <w:jc w:val="both"/>
        <w:rPr>
          <w:rFonts w:ascii="Times New Roman" w:hAnsi="Times New Roman" w:cs="Times New Roman"/>
          <w:sz w:val="28"/>
          <w:szCs w:val="28"/>
        </w:rPr>
      </w:pPr>
    </w:p>
    <w:p w:rsidR="0089474C" w:rsidRPr="001D561E" w:rsidRDefault="0089474C" w:rsidP="00454DB1">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89474C" w:rsidRPr="001D561E" w:rsidRDefault="0089474C" w:rsidP="00454DB1">
      <w:pPr>
        <w:jc w:val="both"/>
        <w:rPr>
          <w:rFonts w:ascii="Times New Roman" w:hAnsi="Times New Roman" w:cs="Times New Roman"/>
          <w:sz w:val="28"/>
          <w:szCs w:val="28"/>
        </w:rPr>
      </w:pPr>
    </w:p>
    <w:p w:rsidR="0089474C" w:rsidRPr="001D561E" w:rsidRDefault="0089474C" w:rsidP="00454DB1">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89474C" w:rsidRPr="001D561E" w:rsidRDefault="0089474C" w:rsidP="00454DB1">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E624C8">
        <w:rPr>
          <w:rFonts w:ascii="Times New Roman" w:hAnsi="Times New Roman" w:cs="Times New Roman"/>
          <w:bCs/>
          <w:color w:val="auto"/>
          <w:sz w:val="28"/>
          <w:szCs w:val="28"/>
          <w:lang w:eastAsia="ru-RU"/>
        </w:rPr>
        <w:t>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89474C"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89474C" w:rsidRPr="001D561E" w:rsidRDefault="0089474C" w:rsidP="00B65BA9">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89474C" w:rsidRPr="001D561E" w:rsidRDefault="0089474C" w:rsidP="00454DB1">
      <w:pPr>
        <w:jc w:val="both"/>
        <w:rPr>
          <w:rFonts w:ascii="Times New Roman" w:hAnsi="Times New Roman" w:cs="Times New Roman"/>
          <w:sz w:val="28"/>
          <w:szCs w:val="28"/>
        </w:rPr>
      </w:pPr>
    </w:p>
    <w:p w:rsidR="0089474C" w:rsidRPr="001D561E" w:rsidRDefault="0089474C" w:rsidP="00454DB1">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89474C" w:rsidRPr="001D561E" w:rsidRDefault="0089474C" w:rsidP="00454DB1">
      <w:pPr>
        <w:jc w:val="both"/>
        <w:rPr>
          <w:rFonts w:ascii="Times New Roman" w:hAnsi="Times New Roman" w:cs="Times New Roman"/>
          <w:sz w:val="28"/>
          <w:szCs w:val="28"/>
        </w:rPr>
      </w:pPr>
    </w:p>
    <w:p w:rsidR="0089474C" w:rsidRPr="001D561E" w:rsidRDefault="0089474C" w:rsidP="00454DB1">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89474C" w:rsidRPr="001D561E" w:rsidRDefault="0089474C" w:rsidP="00454DB1">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89474C" w:rsidRPr="001D561E" w:rsidRDefault="0089474C" w:rsidP="00454DB1">
      <w:pPr>
        <w:jc w:val="both"/>
        <w:rPr>
          <w:rFonts w:ascii="Times New Roman" w:hAnsi="Times New Roman" w:cs="Times New Roman"/>
          <w:sz w:val="28"/>
          <w:szCs w:val="28"/>
        </w:rPr>
      </w:pPr>
    </w:p>
    <w:p w:rsidR="0089474C" w:rsidRPr="001D561E" w:rsidRDefault="0089474C" w:rsidP="00454DB1">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89474C" w:rsidRPr="001D561E" w:rsidRDefault="0089474C" w:rsidP="00454DB1">
      <w:pPr>
        <w:jc w:val="both"/>
        <w:rPr>
          <w:rFonts w:ascii="Times New Roman" w:hAnsi="Times New Roman" w:cs="Times New Roman"/>
          <w:sz w:val="28"/>
          <w:szCs w:val="28"/>
        </w:rPr>
      </w:pPr>
    </w:p>
    <w:p w:rsidR="0089474C" w:rsidRPr="001D561E" w:rsidRDefault="0089474C" w:rsidP="00454DB1">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89474C" w:rsidRPr="001D561E" w:rsidRDefault="0089474C" w:rsidP="00454DB1">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89474C" w:rsidRPr="001D561E" w:rsidRDefault="0089474C" w:rsidP="00454DB1">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89474C" w:rsidRPr="001D561E" w:rsidRDefault="0089474C" w:rsidP="00454DB1">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89474C" w:rsidRPr="001D561E" w:rsidRDefault="0089474C" w:rsidP="00454DB1">
      <w:pPr>
        <w:jc w:val="both"/>
        <w:rPr>
          <w:rFonts w:ascii="Times New Roman" w:hAnsi="Times New Roman" w:cs="Times New Roman"/>
          <w:sz w:val="28"/>
          <w:szCs w:val="28"/>
        </w:rPr>
      </w:pPr>
    </w:p>
    <w:p w:rsidR="0089474C" w:rsidRPr="001D561E" w:rsidRDefault="0089474C" w:rsidP="00454DB1">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89474C" w:rsidRPr="001D561E" w:rsidRDefault="0089474C" w:rsidP="00454DB1">
      <w:pPr>
        <w:jc w:val="both"/>
        <w:rPr>
          <w:rFonts w:ascii="Times New Roman" w:hAnsi="Times New Roman" w:cs="Times New Roman"/>
          <w:sz w:val="28"/>
          <w:szCs w:val="28"/>
        </w:rPr>
      </w:pP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89474C" w:rsidRPr="001D561E" w:rsidRDefault="0089474C"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89474C" w:rsidRPr="001D561E"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89474C" w:rsidRPr="001D561E"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89474C" w:rsidRPr="001D561E"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89474C" w:rsidRPr="001D561E"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89474C" w:rsidRPr="001D561E" w:rsidRDefault="0089474C"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89474C" w:rsidRDefault="0089474C" w:rsidP="00454DB1">
      <w:pPr>
        <w:jc w:val="both"/>
        <w:rPr>
          <w:rFonts w:ascii="Times New Roman" w:hAnsi="Times New Roman" w:cs="Times New Roman"/>
          <w:sz w:val="28"/>
          <w:szCs w:val="28"/>
        </w:rPr>
      </w:pPr>
    </w:p>
    <w:p w:rsidR="0089474C" w:rsidRPr="00EC444B" w:rsidRDefault="0089474C" w:rsidP="00454DB1">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89474C" w:rsidRPr="00EC444B" w:rsidRDefault="0089474C" w:rsidP="00454DB1">
      <w:pPr>
        <w:pStyle w:val="NormalWeb"/>
        <w:spacing w:after="0"/>
        <w:ind w:firstLine="798"/>
        <w:jc w:val="both"/>
        <w:rPr>
          <w:sz w:val="28"/>
          <w:szCs w:val="28"/>
          <w:lang w:val="uk-UA"/>
        </w:rPr>
      </w:pPr>
    </w:p>
    <w:p w:rsidR="0089474C" w:rsidRPr="00EC444B" w:rsidRDefault="0089474C" w:rsidP="00454DB1">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89474C" w:rsidRPr="00D5692B" w:rsidRDefault="0089474C" w:rsidP="00454DB1">
      <w:pPr>
        <w:jc w:val="both"/>
      </w:pPr>
    </w:p>
    <w:p w:rsidR="0089474C" w:rsidRPr="00454DB1" w:rsidRDefault="0089474C" w:rsidP="00454DB1">
      <w:pPr>
        <w:ind w:firstLine="724"/>
        <w:jc w:val="both"/>
        <w:rPr>
          <w:rFonts w:ascii="Times New Roman" w:hAnsi="Times New Roman" w:cs="Times New Roman"/>
          <w:sz w:val="28"/>
          <w:szCs w:val="28"/>
        </w:rPr>
      </w:pPr>
    </w:p>
    <w:sectPr w:rsidR="0089474C" w:rsidRPr="00454DB1"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09A6"/>
    <w:rsid w:val="001D561E"/>
    <w:rsid w:val="001D73D1"/>
    <w:rsid w:val="001E4EB0"/>
    <w:rsid w:val="001E6F25"/>
    <w:rsid w:val="001E796C"/>
    <w:rsid w:val="002057DD"/>
    <w:rsid w:val="0021416E"/>
    <w:rsid w:val="00215BB2"/>
    <w:rsid w:val="00217376"/>
    <w:rsid w:val="0023297D"/>
    <w:rsid w:val="00274DC8"/>
    <w:rsid w:val="00281B5F"/>
    <w:rsid w:val="002A14A2"/>
    <w:rsid w:val="002C186E"/>
    <w:rsid w:val="002E58F1"/>
    <w:rsid w:val="002F6997"/>
    <w:rsid w:val="00313D99"/>
    <w:rsid w:val="0033082D"/>
    <w:rsid w:val="00362C52"/>
    <w:rsid w:val="003671B3"/>
    <w:rsid w:val="00380FFC"/>
    <w:rsid w:val="003B3163"/>
    <w:rsid w:val="003E3CE1"/>
    <w:rsid w:val="003F7CB8"/>
    <w:rsid w:val="00441F3C"/>
    <w:rsid w:val="00443327"/>
    <w:rsid w:val="00454DB1"/>
    <w:rsid w:val="004679E2"/>
    <w:rsid w:val="004747B2"/>
    <w:rsid w:val="004941BE"/>
    <w:rsid w:val="004A16E8"/>
    <w:rsid w:val="004A28E6"/>
    <w:rsid w:val="004B1E02"/>
    <w:rsid w:val="004D3A1D"/>
    <w:rsid w:val="004E7A18"/>
    <w:rsid w:val="00521C55"/>
    <w:rsid w:val="00525214"/>
    <w:rsid w:val="005476A3"/>
    <w:rsid w:val="005635A6"/>
    <w:rsid w:val="00563805"/>
    <w:rsid w:val="005730E9"/>
    <w:rsid w:val="0059684B"/>
    <w:rsid w:val="005A10A9"/>
    <w:rsid w:val="005B5F2C"/>
    <w:rsid w:val="005F611B"/>
    <w:rsid w:val="00607B67"/>
    <w:rsid w:val="00616D2B"/>
    <w:rsid w:val="006351B7"/>
    <w:rsid w:val="00655F1D"/>
    <w:rsid w:val="0065627C"/>
    <w:rsid w:val="006672BF"/>
    <w:rsid w:val="00667B31"/>
    <w:rsid w:val="006766DD"/>
    <w:rsid w:val="006B615C"/>
    <w:rsid w:val="006C57C6"/>
    <w:rsid w:val="006C589C"/>
    <w:rsid w:val="00705EAF"/>
    <w:rsid w:val="00750991"/>
    <w:rsid w:val="0075575A"/>
    <w:rsid w:val="00771E44"/>
    <w:rsid w:val="0077459C"/>
    <w:rsid w:val="007A4515"/>
    <w:rsid w:val="007B1DCA"/>
    <w:rsid w:val="007F06A6"/>
    <w:rsid w:val="00827591"/>
    <w:rsid w:val="00845884"/>
    <w:rsid w:val="008508BE"/>
    <w:rsid w:val="008541FD"/>
    <w:rsid w:val="00861BDD"/>
    <w:rsid w:val="00863129"/>
    <w:rsid w:val="008922D1"/>
    <w:rsid w:val="0089474C"/>
    <w:rsid w:val="008B0CEB"/>
    <w:rsid w:val="008D2046"/>
    <w:rsid w:val="008E2709"/>
    <w:rsid w:val="008F405B"/>
    <w:rsid w:val="008F7C49"/>
    <w:rsid w:val="009040B6"/>
    <w:rsid w:val="009173E5"/>
    <w:rsid w:val="00936A30"/>
    <w:rsid w:val="0096043B"/>
    <w:rsid w:val="009709BC"/>
    <w:rsid w:val="0097697B"/>
    <w:rsid w:val="009C0FF3"/>
    <w:rsid w:val="009D6A6E"/>
    <w:rsid w:val="009E0B6C"/>
    <w:rsid w:val="009E1B23"/>
    <w:rsid w:val="009E3321"/>
    <w:rsid w:val="00A0116B"/>
    <w:rsid w:val="00A210CC"/>
    <w:rsid w:val="00A27CC8"/>
    <w:rsid w:val="00A3652A"/>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65BA9"/>
    <w:rsid w:val="00B84471"/>
    <w:rsid w:val="00BA4A1F"/>
    <w:rsid w:val="00BA69FA"/>
    <w:rsid w:val="00BB3D1E"/>
    <w:rsid w:val="00BE49F9"/>
    <w:rsid w:val="00C01E99"/>
    <w:rsid w:val="00C473A2"/>
    <w:rsid w:val="00C7706C"/>
    <w:rsid w:val="00CC0486"/>
    <w:rsid w:val="00CC5319"/>
    <w:rsid w:val="00CE21F1"/>
    <w:rsid w:val="00CE48AE"/>
    <w:rsid w:val="00D10503"/>
    <w:rsid w:val="00D1760A"/>
    <w:rsid w:val="00D17CFF"/>
    <w:rsid w:val="00D249DB"/>
    <w:rsid w:val="00D55D5C"/>
    <w:rsid w:val="00D5692B"/>
    <w:rsid w:val="00D87ADE"/>
    <w:rsid w:val="00DA6987"/>
    <w:rsid w:val="00DA6BAC"/>
    <w:rsid w:val="00DC2551"/>
    <w:rsid w:val="00DE435C"/>
    <w:rsid w:val="00DF4B64"/>
    <w:rsid w:val="00E201BA"/>
    <w:rsid w:val="00E44052"/>
    <w:rsid w:val="00E47B27"/>
    <w:rsid w:val="00E54709"/>
    <w:rsid w:val="00E62307"/>
    <w:rsid w:val="00E624C8"/>
    <w:rsid w:val="00EC1A21"/>
    <w:rsid w:val="00EC444B"/>
    <w:rsid w:val="00EC4914"/>
    <w:rsid w:val="00ED6B26"/>
    <w:rsid w:val="00EE7755"/>
    <w:rsid w:val="00F17CC7"/>
    <w:rsid w:val="00F22E4B"/>
    <w:rsid w:val="00F2367C"/>
    <w:rsid w:val="00F47075"/>
    <w:rsid w:val="00F67EDD"/>
    <w:rsid w:val="00F711B0"/>
    <w:rsid w:val="00F74A54"/>
    <w:rsid w:val="00F8136F"/>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EE7755"/>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2114008548">
      <w:marLeft w:val="0"/>
      <w:marRight w:val="0"/>
      <w:marTop w:val="0"/>
      <w:marBottom w:val="0"/>
      <w:divBdr>
        <w:top w:val="none" w:sz="0" w:space="0" w:color="auto"/>
        <w:left w:val="none" w:sz="0" w:space="0" w:color="auto"/>
        <w:bottom w:val="none" w:sz="0" w:space="0" w:color="auto"/>
        <w:right w:val="none" w:sz="0" w:space="0" w:color="auto"/>
      </w:divBdr>
    </w:div>
    <w:div w:id="21140085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18</Pages>
  <Words>6525</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www</cp:lastModifiedBy>
  <cp:revision>9</cp:revision>
  <dcterms:created xsi:type="dcterms:W3CDTF">2013-09-24T13:11:00Z</dcterms:created>
  <dcterms:modified xsi:type="dcterms:W3CDTF">2016-06-02T06:32:00Z</dcterms:modified>
</cp:coreProperties>
</file>